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538 K-Pop Дорослі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Ольга Дробиш (Київ) \ Olha LeRoy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#843 Анастасія Яговець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